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03366"/>
          <w:sz w:val="36"/>
        </w:rPr>
        <w:t>KTREND JOURNALS</w:t>
      </w:r>
    </w:p>
    <w:p>
      <w:pPr>
        <w:jc w:val="center"/>
      </w:pPr>
      <w:r>
        <w:rPr>
          <w:i/>
          <w:color w:val="5A5A5A"/>
          <w:sz w:val="26"/>
        </w:rPr>
        <w:t>[Journal Name Here]</w:t>
      </w:r>
    </w:p>
    <w:tbl>
      <w:tblPr>
        <w:tblStyle w:val="TableGrid"/>
        <w:tblW w:type="auto" w:w="0"/>
        <w:jc w:val="center"/>
        <w:tblLook w:firstColumn="1" w:firstRow="1" w:lastColumn="0" w:lastRow="0" w:noHBand="0" w:noVBand="1" w:val="04A0"/>
      </w:tblPr>
      <w:tblGrid>
        <w:gridCol w:w="2484"/>
        <w:gridCol w:w="2484"/>
        <w:gridCol w:w="2484"/>
        <w:gridCol w:w="2484"/>
      </w:tblGrid>
      <w:tr>
        <w:tc>
          <w:tcPr>
            <w:tcW w:type="dxa" w:w="2484"/>
            <w:vAlign w:val="center"/>
          </w:tcPr>
          <w:p>
            <w:pPr>
              <w:jc w:val="center"/>
            </w:pPr>
            <w:r>
              <w:rPr>
                <w:b/>
                <w:sz w:val="18"/>
              </w:rPr>
              <w:t>DOI</w:t>
            </w:r>
          </w:p>
        </w:tc>
        <w:tc>
          <w:tcPr>
            <w:tcW w:type="dxa" w:w="2484"/>
            <w:vAlign w:val="center"/>
          </w:tcPr>
          <w:p>
            <w:pPr>
              <w:jc w:val="center"/>
            </w:pPr>
            <w:r>
              <w:rPr>
                <w:b/>
                <w:sz w:val="18"/>
              </w:rPr>
              <w:t>Volume</w:t>
            </w:r>
          </w:p>
        </w:tc>
        <w:tc>
          <w:tcPr>
            <w:tcW w:type="dxa" w:w="2484"/>
            <w:vAlign w:val="center"/>
          </w:tcPr>
          <w:p>
            <w:pPr>
              <w:jc w:val="center"/>
            </w:pPr>
            <w:r>
              <w:rPr>
                <w:b/>
                <w:sz w:val="18"/>
              </w:rPr>
              <w:t>Issue</w:t>
            </w:r>
          </w:p>
        </w:tc>
        <w:tc>
          <w:tcPr>
            <w:tcW w:type="dxa" w:w="2484"/>
            <w:vAlign w:val="center"/>
          </w:tcPr>
          <w:p>
            <w:pPr>
              <w:jc w:val="center"/>
            </w:pPr>
            <w:r>
              <w:rPr>
                <w:b/>
                <w:sz w:val="18"/>
              </w:rPr>
              <w:t>ISSN</w:t>
            </w:r>
          </w:p>
        </w:tc>
      </w:tr>
      <w:tr>
        <w:tc>
          <w:tcPr>
            <w:tcW w:type="dxa" w:w="2484"/>
          </w:tcPr>
          <w:p>
            <w:pPr>
              <w:jc w:val="center"/>
            </w:pPr>
            <w:r>
              <w:rPr>
                <w:sz w:val="18"/>
              </w:rPr>
              <w:t>[10.xxxx/xxxxx]</w:t>
            </w:r>
          </w:p>
        </w:tc>
        <w:tc>
          <w:tcPr>
            <w:tcW w:type="dxa" w:w="2484"/>
          </w:tcPr>
          <w:p>
            <w:pPr>
              <w:jc w:val="center"/>
            </w:pPr>
            <w:r>
              <w:rPr>
                <w:sz w:val="18"/>
              </w:rPr>
              <w:t>[Vol. X]</w:t>
            </w:r>
          </w:p>
        </w:tc>
        <w:tc>
          <w:tcPr>
            <w:tcW w:type="dxa" w:w="2484"/>
          </w:tcPr>
          <w:p>
            <w:pPr>
              <w:jc w:val="center"/>
            </w:pPr>
            <w:r>
              <w:rPr>
                <w:sz w:val="18"/>
              </w:rPr>
              <w:t>[Issue X]</w:t>
            </w:r>
          </w:p>
        </w:tc>
        <w:tc>
          <w:tcPr>
            <w:tcW w:type="dxa" w:w="2484"/>
          </w:tcPr>
          <w:p>
            <w:pPr>
              <w:jc w:val="center"/>
            </w:pPr>
            <w:r>
              <w:rPr>
                <w:sz w:val="18"/>
              </w:rPr>
              <w:t>[XXXX-XXXX]</w:t>
            </w:r>
          </w:p>
        </w:tc>
      </w:tr>
    </w:tbl>
    <w:p/>
    <w:p>
      <w:pPr>
        <w:jc w:val="center"/>
      </w:pPr>
      <w:r>
        <w:rPr>
          <w:b/>
          <w:sz w:val="30"/>
        </w:rPr>
        <w:t>[MANUSCRIPT TITLE IN TITLE CASE]</w:t>
      </w:r>
    </w:p>
    <w:p>
      <w:pPr>
        <w:jc w:val="center"/>
      </w:pPr>
      <w:r>
        <w:rPr>
          <w:b/>
        </w:rPr>
        <w:t>[Author One]1, [Author Two]2, [Author Three]3</w:t>
      </w:r>
    </w:p>
    <w:p>
      <w:pPr>
        <w:jc w:val="center"/>
      </w:pPr>
      <w:r>
        <w:rPr>
          <w:sz w:val="20"/>
        </w:rPr>
        <w:t>1 [Department, Institution, Country]</w:t>
        <w:br/>
        <w:t>2 [Department, Institution, Country]</w:t>
        <w:br/>
        <w:t>3 [Department, Institution, Country]</w:t>
        <w:br/>
        <w:t>Corresponding Author: [email@example.com]</w:t>
      </w:r>
    </w:p>
    <w:p>
      <w:pPr>
        <w:pStyle w:val="Heading1"/>
      </w:pPr>
      <w:r>
        <w:t>Abstract</w:t>
      </w:r>
    </w:p>
    <w:p>
      <w:pPr>
        <w:spacing w:after="160"/>
      </w:pPr>
      <w:r>
        <w:t>[Write a concise abstract of 150-250 words summarizing the purpose, methods, key findings, and conclusion of the study.]</w:t>
      </w:r>
    </w:p>
    <w:p>
      <w:pPr>
        <w:pStyle w:val="Heading1"/>
      </w:pPr>
      <w:r>
        <w:t>Keywords</w:t>
      </w:r>
    </w:p>
    <w:p>
      <w:pPr>
        <w:spacing w:after="160"/>
      </w:pPr>
      <w:r>
        <w:t>[Keyword 1]; [Keyword 2]; [Keyword 3]; [Keyword 4]; [Keyword 5]</w:t>
      </w:r>
    </w:p>
    <w:p>
      <w:pPr>
        <w:pStyle w:val="Heading1"/>
      </w:pPr>
      <w:r>
        <w:t>1. Introduction</w:t>
      </w:r>
    </w:p>
    <w:p>
      <w:pPr>
        <w:spacing w:after="160"/>
      </w:pPr>
      <w:r>
        <w:t>[Introduce the background, problem statement, research gap, objectives, and significance of the study.]</w:t>
      </w:r>
    </w:p>
    <w:p>
      <w:pPr>
        <w:pStyle w:val="Heading1"/>
      </w:pPr>
      <w:r>
        <w:t>2. Literature Review</w:t>
      </w:r>
    </w:p>
    <w:p>
      <w:pPr>
        <w:spacing w:after="160"/>
      </w:pPr>
      <w:r>
        <w:t>[Summarize relevant previous studies and show how the present work contributes to the field.]</w:t>
      </w:r>
    </w:p>
    <w:p>
      <w:pPr>
        <w:pStyle w:val="Heading1"/>
      </w:pPr>
      <w:r>
        <w:t>3. Materials and Methods / Methodology</w:t>
      </w:r>
    </w:p>
    <w:p>
      <w:pPr>
        <w:spacing w:after="160"/>
      </w:pPr>
      <w:r>
        <w:t>[Describe the data, materials, study area, model, experimental design, procedures, and analytical methods.]</w:t>
      </w:r>
    </w:p>
    <w:p>
      <w:pPr>
        <w:pStyle w:val="Heading1"/>
      </w:pPr>
      <w:r>
        <w:t>4. Results</w:t>
      </w:r>
    </w:p>
    <w:p>
      <w:pPr>
        <w:spacing w:after="160"/>
      </w:pPr>
      <w:r>
        <w:t>[Present the findings clearly using text, tables, figures, and equations where necessary.]</w:t>
      </w:r>
    </w:p>
    <w:p>
      <w:pPr>
        <w:pStyle w:val="Heading1"/>
      </w:pPr>
      <w:r>
        <w:t>5. Discussion</w:t>
      </w:r>
    </w:p>
    <w:p>
      <w:pPr>
        <w:spacing w:after="160"/>
      </w:pPr>
      <w:r>
        <w:t>[Interpret the results, compare with existing studies, and explain implications.]</w:t>
      </w:r>
    </w:p>
    <w:p>
      <w:pPr>
        <w:pStyle w:val="Heading1"/>
      </w:pPr>
      <w:r>
        <w:t>6. Conclusion</w:t>
      </w:r>
    </w:p>
    <w:p>
      <w:pPr>
        <w:spacing w:after="160"/>
      </w:pPr>
      <w:r>
        <w:t>[Summarize the major findings and contributions. State recommendations where applicable.]</w:t>
      </w:r>
    </w:p>
    <w:p>
      <w:pPr>
        <w:pStyle w:val="Heading1"/>
      </w:pPr>
      <w:r>
        <w:t>Acknowledgements</w:t>
      </w:r>
    </w:p>
    <w:p>
      <w:pPr>
        <w:spacing w:after="160"/>
      </w:pPr>
      <w:r>
        <w:t>[Optional: acknowledge funding, institutions, reviewers, or contributors.]</w:t>
      </w:r>
    </w:p>
    <w:p>
      <w:pPr>
        <w:pStyle w:val="Heading1"/>
      </w:pPr>
      <w:r>
        <w:t>Conflict of Interest</w:t>
      </w:r>
    </w:p>
    <w:p>
      <w:pPr>
        <w:spacing w:after="160"/>
      </w:pPr>
      <w:r>
        <w:t>The author(s) declare no conflict of interest.</w:t>
      </w:r>
    </w:p>
    <w:p>
      <w:pPr>
        <w:pStyle w:val="Heading1"/>
      </w:pPr>
      <w:r>
        <w:t>Funding Statement</w:t>
      </w:r>
    </w:p>
    <w:p>
      <w:pPr>
        <w:spacing w:after="160"/>
      </w:pPr>
      <w:r>
        <w:t>[State funding source or write: This research received no external funding.]</w:t>
      </w:r>
    </w:p>
    <w:p>
      <w:pPr>
        <w:pStyle w:val="Heading1"/>
      </w:pPr>
      <w:r>
        <w:t>References</w:t>
      </w:r>
    </w:p>
    <w:p>
      <w:pPr>
        <w:spacing w:after="160"/>
      </w:pPr>
      <w:r>
        <w:t>[Use the reference style required by KTREND Journals or the selected journal. Example:</w:t>
        <w:br/>
        <w:t>Author, A. A. (Year). Title of article. Journal Name, volume(issue), pages.]</w:t>
      </w:r>
    </w:p>
    <w:p>
      <w:pPr>
        <w:pStyle w:val="Heading1"/>
      </w:pPr>
      <w:r>
        <w:t>Table and Figure Placeholders</w:t>
      </w:r>
    </w:p>
    <w:p>
      <w:r>
        <w:t>Table 1: [Title of Table]</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Header</w:t>
            </w:r>
          </w:p>
        </w:tc>
        <w:tc>
          <w:tcPr>
            <w:tcW w:type="dxa" w:w="3312"/>
          </w:tcPr>
          <w:p>
            <w:r>
              <w:rPr>
                <w:b/>
              </w:rPr>
              <w:t>Header</w:t>
            </w:r>
          </w:p>
        </w:tc>
        <w:tc>
          <w:tcPr>
            <w:tcW w:type="dxa" w:w="3312"/>
          </w:tcPr>
          <w:p>
            <w:r>
              <w:rPr>
                <w:b/>
              </w:rPr>
              <w:t>Header</w:t>
            </w:r>
          </w:p>
        </w:tc>
      </w:tr>
      <w:tr>
        <w:tc>
          <w:tcPr>
            <w:tcW w:type="dxa" w:w="3312"/>
          </w:tcPr>
          <w:p>
            <w:r>
              <w:t>[Data]</w:t>
            </w:r>
          </w:p>
        </w:tc>
        <w:tc>
          <w:tcPr>
            <w:tcW w:type="dxa" w:w="3312"/>
          </w:tcPr>
          <w:p>
            <w:r>
              <w:t>[Data]</w:t>
            </w:r>
          </w:p>
        </w:tc>
        <w:tc>
          <w:tcPr>
            <w:tcW w:type="dxa" w:w="3312"/>
          </w:tcPr>
          <w:p>
            <w:r>
              <w:t>[Data]</w:t>
            </w:r>
          </w:p>
        </w:tc>
      </w:tr>
      <w:tr>
        <w:tc>
          <w:tcPr>
            <w:tcW w:type="dxa" w:w="3312"/>
          </w:tcPr>
          <w:p>
            <w:r>
              <w:t>[Data]</w:t>
            </w:r>
          </w:p>
        </w:tc>
        <w:tc>
          <w:tcPr>
            <w:tcW w:type="dxa" w:w="3312"/>
          </w:tcPr>
          <w:p>
            <w:r>
              <w:t>[Data]</w:t>
            </w:r>
          </w:p>
        </w:tc>
        <w:tc>
          <w:tcPr>
            <w:tcW w:type="dxa" w:w="3312"/>
          </w:tcPr>
          <w:p>
            <w:r>
              <w:t>[Data]</w:t>
            </w:r>
          </w:p>
        </w:tc>
      </w:tr>
    </w:tbl>
    <w:p>
      <w:r>
        <w:t>Figure 1: [Title of Figure]</w:t>
      </w:r>
    </w:p>
    <w:p>
      <w:pPr>
        <w:jc w:val="center"/>
      </w:pPr>
      <w:r>
        <w:t>[Insert figure here]</w:t>
      </w:r>
    </w:p>
    <w:p>
      <w:pPr>
        <w:jc w:val="center"/>
      </w:pPr>
      <w:r>
        <w:rPr>
          <w:i/>
          <w:sz w:val="18"/>
        </w:rPr>
        <w:t>Creative Commons Notice: This article is distributed under the terms of the Creative Commons Attribution 4.0 International License (CC BY 4.0), which permits use, distribution, and reproduction in any medium, provided the original work is properly cited.</w:t>
      </w:r>
    </w:p>
    <w:sectPr w:rsidR="00FC693F" w:rsidRPr="0006063C" w:rsidSect="00034616">
      <w:headerReference w:type="default" r:id="rId9"/>
      <w:footerReference w:type="default" r:id="rId10"/>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 [Year] The Author(s). Published by KTREND Journals. Licensed under Creative Commons Attribution 4.0 International (CC BY 4.0).</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b/>
        <w:color w:val="003366"/>
        <w:sz w:val="22"/>
      </w:rPr>
      <w:t>KTREND JOURNALS | [Journal Name Here]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eastAsia="Times New Roman"/>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eastAsia="Times New Roman"/>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Times New Roman" w:hAnsi="Times New Roman" w:eastAsia="Times New Roman"/>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KTREND Journals</dc:creator>
  <cp:keywords/>
  <dc:description>generated by python-docx</dc:description>
  <cp:lastModifiedBy/>
  <cp:revision>1</cp:revision>
  <dcterms:created xsi:type="dcterms:W3CDTF">2013-12-23T23:15:00Z</dcterms:created>
  <dcterms:modified xsi:type="dcterms:W3CDTF">2013-12-23T23:15:00Z</dcterms:modified>
  <cp:category/>
</cp:coreProperties>
</file>